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85656" w14:textId="77777777" w:rsidR="00A7288B" w:rsidRDefault="00835EA5" w:rsidP="00C11A94">
      <w:pPr>
        <w:pStyle w:val="Heading1"/>
        <w:bidi/>
      </w:pPr>
      <w:r>
        <w:rPr>
          <w:rFonts w:cs="Calibri"/>
          <w:rtl/>
        </w:rPr>
        <w:t>دليل</w:t>
      </w:r>
      <w:r>
        <w:t xml:space="preserve"> </w:t>
      </w:r>
      <w:r>
        <w:rPr>
          <w:rFonts w:cs="Calibri"/>
          <w:rtl/>
        </w:rPr>
        <w:t>المريض</w:t>
      </w:r>
      <w:r>
        <w:t xml:space="preserve"> </w:t>
      </w:r>
      <w:r>
        <w:rPr>
          <w:rFonts w:cs="Calibri"/>
          <w:rtl/>
        </w:rPr>
        <w:t>للإقلاع</w:t>
      </w:r>
      <w:r>
        <w:t xml:space="preserve"> </w:t>
      </w:r>
      <w:r>
        <w:rPr>
          <w:rFonts w:cs="Calibri"/>
          <w:rtl/>
        </w:rPr>
        <w:t>عن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باستخدام</w:t>
      </w:r>
      <w:r>
        <w:t xml:space="preserve"> </w:t>
      </w:r>
      <w:r>
        <w:rPr>
          <w:rFonts w:cs="Calibri"/>
          <w:rtl/>
        </w:rPr>
        <w:t>دواء</w:t>
      </w:r>
      <w:r>
        <w:t xml:space="preserve"> DUPONS®</w:t>
      </w:r>
    </w:p>
    <w:p w14:paraId="7CA4E533" w14:textId="77777777" w:rsidR="00A7288B" w:rsidRDefault="00835EA5" w:rsidP="00C11A94">
      <w:pPr>
        <w:pStyle w:val="Heading2"/>
        <w:bidi/>
      </w:pPr>
      <w:r>
        <w:rPr>
          <w:rFonts w:cs="Calibri"/>
          <w:rtl/>
        </w:rPr>
        <w:t>كيف</w:t>
      </w:r>
      <w:r>
        <w:t xml:space="preserve"> </w:t>
      </w:r>
      <w:r>
        <w:rPr>
          <w:rFonts w:cs="Calibri"/>
          <w:rtl/>
        </w:rPr>
        <w:t>يعمل</w:t>
      </w:r>
      <w:r>
        <w:t xml:space="preserve"> </w:t>
      </w:r>
      <w:r>
        <w:rPr>
          <w:rFonts w:cs="Calibri"/>
          <w:rtl/>
        </w:rPr>
        <w:t>دواء</w:t>
      </w:r>
      <w:r>
        <w:t xml:space="preserve"> DUPONS®</w:t>
      </w:r>
      <w:r>
        <w:rPr>
          <w:rFonts w:cs="Calibri"/>
          <w:rtl/>
        </w:rPr>
        <w:t>؟</w:t>
      </w:r>
    </w:p>
    <w:p w14:paraId="5CF9CC10" w14:textId="77777777" w:rsidR="00A7288B" w:rsidRDefault="00835EA5" w:rsidP="00C11A94">
      <w:pPr>
        <w:bidi/>
      </w:pPr>
      <w:r>
        <w:rPr>
          <w:rFonts w:cs="Arial"/>
          <w:rtl/>
        </w:rPr>
        <w:t>يعمل</w:t>
      </w:r>
      <w:r>
        <w:t xml:space="preserve"> </w:t>
      </w:r>
      <w:r>
        <w:rPr>
          <w:rFonts w:cs="Arial"/>
          <w:rtl/>
        </w:rPr>
        <w:t>هذا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تثبيط</w:t>
      </w:r>
      <w:r>
        <w:t xml:space="preserve"> </w:t>
      </w:r>
      <w:r>
        <w:rPr>
          <w:rFonts w:cs="Arial"/>
          <w:rtl/>
        </w:rPr>
        <w:t>المستقبلات</w:t>
      </w:r>
      <w:r>
        <w:t xml:space="preserve"> </w:t>
      </w:r>
      <w:r>
        <w:rPr>
          <w:rFonts w:cs="Arial"/>
          <w:rtl/>
        </w:rPr>
        <w:t>العصبية</w:t>
      </w:r>
      <w:r>
        <w:t xml:space="preserve"> </w:t>
      </w:r>
      <w:r>
        <w:rPr>
          <w:rFonts w:cs="Arial"/>
          <w:rtl/>
        </w:rPr>
        <w:t>المسؤولة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التدخين،</w:t>
      </w:r>
      <w:r>
        <w:t xml:space="preserve"> </w:t>
      </w:r>
      <w:r>
        <w:rPr>
          <w:rFonts w:cs="Arial"/>
          <w:rtl/>
        </w:rPr>
        <w:t>كما</w:t>
      </w:r>
      <w:r>
        <w:t xml:space="preserve"> </w:t>
      </w:r>
      <w:r>
        <w:rPr>
          <w:rFonts w:cs="Arial"/>
          <w:rtl/>
        </w:rPr>
        <w:t>يمنع</w:t>
      </w:r>
      <w:r>
        <w:t xml:space="preserve"> </w:t>
      </w:r>
      <w:r>
        <w:rPr>
          <w:rFonts w:cs="Arial"/>
          <w:rtl/>
        </w:rPr>
        <w:t>ارتباط</w:t>
      </w:r>
      <w:r>
        <w:t xml:space="preserve"> </w:t>
      </w:r>
      <w:r>
        <w:rPr>
          <w:rFonts w:cs="Arial"/>
          <w:rtl/>
        </w:rPr>
        <w:t>النيكوتين</w:t>
      </w:r>
      <w:r>
        <w:t xml:space="preserve"> </w:t>
      </w:r>
      <w:r>
        <w:rPr>
          <w:rFonts w:cs="Arial"/>
          <w:rtl/>
        </w:rPr>
        <w:t>بمستقبلاته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الدماغ</w:t>
      </w:r>
      <w:r>
        <w:t>.</w:t>
      </w:r>
      <w:r>
        <w:br/>
      </w:r>
      <w:r>
        <w:br/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تدخين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يفرز</w:t>
      </w:r>
      <w:r>
        <w:t xml:space="preserve"> </w:t>
      </w:r>
      <w:r>
        <w:rPr>
          <w:rFonts w:cs="Arial"/>
          <w:rtl/>
        </w:rPr>
        <w:t>الدماغ</w:t>
      </w:r>
      <w:r>
        <w:t xml:space="preserve"> </w:t>
      </w:r>
      <w:r>
        <w:rPr>
          <w:rFonts w:cs="Arial"/>
          <w:rtl/>
        </w:rPr>
        <w:t>مادة</w:t>
      </w:r>
      <w:r>
        <w:t xml:space="preserve"> </w:t>
      </w:r>
      <w:r>
        <w:rPr>
          <w:rFonts w:cs="Arial"/>
          <w:rtl/>
        </w:rPr>
        <w:t>الدوبامين،</w:t>
      </w:r>
      <w:r>
        <w:t xml:space="preserve"> </w:t>
      </w:r>
      <w:r>
        <w:rPr>
          <w:rFonts w:cs="Arial"/>
          <w:rtl/>
        </w:rPr>
        <w:t>وهي</w:t>
      </w:r>
      <w:r>
        <w:t xml:space="preserve"> </w:t>
      </w:r>
      <w:r>
        <w:rPr>
          <w:rFonts w:cs="Arial"/>
          <w:rtl/>
        </w:rPr>
        <w:t>المادة</w:t>
      </w:r>
      <w:r>
        <w:t xml:space="preserve"> </w:t>
      </w:r>
      <w:r>
        <w:rPr>
          <w:rFonts w:cs="Arial"/>
          <w:rtl/>
        </w:rPr>
        <w:t>المسؤولة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الشعور</w:t>
      </w:r>
      <w:r>
        <w:t xml:space="preserve"> </w:t>
      </w:r>
      <w:r>
        <w:rPr>
          <w:rFonts w:cs="Arial"/>
          <w:rtl/>
        </w:rPr>
        <w:t>المؤقت</w:t>
      </w:r>
      <w:r>
        <w:t xml:space="preserve"> </w:t>
      </w:r>
      <w:r>
        <w:rPr>
          <w:rFonts w:cs="Arial"/>
          <w:rtl/>
        </w:rPr>
        <w:t>بالمتعة</w:t>
      </w:r>
      <w:r>
        <w:t xml:space="preserve"> </w:t>
      </w:r>
      <w:r>
        <w:rPr>
          <w:rFonts w:cs="Arial"/>
          <w:rtl/>
        </w:rPr>
        <w:t>والاسترخاء</w:t>
      </w:r>
      <w:r>
        <w:t xml:space="preserve">. </w:t>
      </w: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هذا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إفراز</w:t>
      </w:r>
      <w:r>
        <w:t xml:space="preserve"> </w:t>
      </w:r>
      <w:r>
        <w:rPr>
          <w:rFonts w:cs="Arial"/>
          <w:rtl/>
        </w:rPr>
        <w:t>الدوبامين،</w:t>
      </w:r>
      <w:r>
        <w:t xml:space="preserve"> </w:t>
      </w:r>
      <w:r>
        <w:rPr>
          <w:rFonts w:cs="Arial"/>
          <w:rtl/>
        </w:rPr>
        <w:t>مما</w:t>
      </w:r>
      <w:r>
        <w:t xml:space="preserve"> </w:t>
      </w:r>
      <w:r>
        <w:rPr>
          <w:rFonts w:cs="Arial"/>
          <w:rtl/>
        </w:rPr>
        <w:t>يجعل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أقل</w:t>
      </w:r>
      <w:r>
        <w:t xml:space="preserve"> </w:t>
      </w:r>
      <w:r>
        <w:rPr>
          <w:rFonts w:cs="Arial"/>
          <w:rtl/>
        </w:rPr>
        <w:t>متعة</w:t>
      </w:r>
      <w:r>
        <w:t xml:space="preserve"> </w:t>
      </w:r>
      <w:r>
        <w:rPr>
          <w:rFonts w:cs="Arial"/>
          <w:rtl/>
        </w:rPr>
        <w:t>ويخفف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الاستمرار</w:t>
      </w:r>
      <w:r>
        <w:t xml:space="preserve"> </w:t>
      </w:r>
      <w:r>
        <w:rPr>
          <w:rFonts w:cs="Arial"/>
          <w:rtl/>
        </w:rPr>
        <w:t>به</w:t>
      </w:r>
      <w:r>
        <w:t>.</w:t>
      </w:r>
      <w:r>
        <w:br/>
      </w:r>
      <w:r>
        <w:br/>
      </w:r>
      <w:r>
        <w:rPr>
          <w:rFonts w:cs="Arial"/>
          <w:rtl/>
        </w:rPr>
        <w:t>قد</w:t>
      </w:r>
      <w:r>
        <w:t xml:space="preserve"> </w:t>
      </w:r>
      <w:r>
        <w:rPr>
          <w:rFonts w:cs="Arial"/>
          <w:rtl/>
        </w:rPr>
        <w:t>يلاحظ</w:t>
      </w:r>
      <w:r>
        <w:t xml:space="preserve"> </w:t>
      </w:r>
      <w:r>
        <w:rPr>
          <w:rFonts w:cs="Arial"/>
          <w:rtl/>
        </w:rPr>
        <w:t>بعض</w:t>
      </w:r>
      <w:r>
        <w:t xml:space="preserve"> </w:t>
      </w:r>
      <w:r>
        <w:rPr>
          <w:rFonts w:cs="Arial"/>
          <w:rtl/>
        </w:rPr>
        <w:t>المرضى</w:t>
      </w:r>
      <w:r>
        <w:t xml:space="preserve"> </w:t>
      </w:r>
      <w:r>
        <w:rPr>
          <w:rFonts w:cs="Arial"/>
          <w:rtl/>
        </w:rPr>
        <w:t>أن</w:t>
      </w:r>
      <w:r>
        <w:t xml:space="preserve"> </w:t>
      </w:r>
      <w:r>
        <w:rPr>
          <w:rFonts w:cs="Arial"/>
          <w:rtl/>
        </w:rPr>
        <w:t>طعم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رائحتها</w:t>
      </w:r>
      <w:r>
        <w:t xml:space="preserve"> </w:t>
      </w:r>
      <w:r>
        <w:rPr>
          <w:rFonts w:cs="Arial"/>
          <w:rtl/>
        </w:rPr>
        <w:t>أصبحا</w:t>
      </w:r>
      <w:r>
        <w:t xml:space="preserve"> </w:t>
      </w:r>
      <w:r>
        <w:rPr>
          <w:rFonts w:cs="Arial"/>
          <w:rtl/>
        </w:rPr>
        <w:t>غير</w:t>
      </w:r>
      <w:r>
        <w:t xml:space="preserve"> </w:t>
      </w:r>
      <w:r>
        <w:rPr>
          <w:rFonts w:cs="Arial"/>
          <w:rtl/>
        </w:rPr>
        <w:t>مستساغين،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قد</w:t>
      </w:r>
      <w:r>
        <w:t xml:space="preserve"> </w:t>
      </w:r>
      <w:r>
        <w:rPr>
          <w:rFonts w:cs="Arial"/>
          <w:rtl/>
        </w:rPr>
        <w:t>يشعرون</w:t>
      </w:r>
      <w:r>
        <w:t xml:space="preserve"> </w:t>
      </w:r>
      <w:r>
        <w:rPr>
          <w:rFonts w:cs="Arial"/>
          <w:rtl/>
        </w:rPr>
        <w:t>بطعم</w:t>
      </w:r>
      <w:r>
        <w:t xml:space="preserve"> </w:t>
      </w:r>
      <w:r>
        <w:rPr>
          <w:rFonts w:cs="Arial"/>
          <w:rtl/>
        </w:rPr>
        <w:t>مر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بعدم</w:t>
      </w:r>
      <w:r>
        <w:t xml:space="preserve"> </w:t>
      </w:r>
      <w:r>
        <w:rPr>
          <w:rFonts w:cs="Arial"/>
          <w:rtl/>
        </w:rPr>
        <w:t>الارتيا</w:t>
      </w:r>
      <w:r>
        <w:rPr>
          <w:rFonts w:cs="Arial"/>
          <w:rtl/>
        </w:rPr>
        <w:t>ح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  <w:r>
        <w:br/>
      </w:r>
      <w:r>
        <w:br/>
      </w:r>
      <w:r>
        <w:rPr>
          <w:rFonts w:cs="Arial"/>
          <w:rtl/>
        </w:rPr>
        <w:t>وباختصار،</w:t>
      </w:r>
      <w:r>
        <w:t xml:space="preserve"> </w:t>
      </w: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ويجعل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عنه</w:t>
      </w:r>
      <w:r>
        <w:t xml:space="preserve"> </w:t>
      </w:r>
      <w:r>
        <w:rPr>
          <w:rFonts w:cs="Arial"/>
          <w:rtl/>
        </w:rPr>
        <w:t>أسهل</w:t>
      </w:r>
      <w:r>
        <w:t>.</w:t>
      </w:r>
    </w:p>
    <w:p w14:paraId="7616696F" w14:textId="77777777" w:rsidR="00A7288B" w:rsidRDefault="00835EA5" w:rsidP="00C11A94">
      <w:pPr>
        <w:pStyle w:val="Heading2"/>
        <w:bidi/>
      </w:pPr>
      <w:r>
        <w:t>💊</w:t>
      </w:r>
      <w:r>
        <w:t xml:space="preserve"> </w:t>
      </w:r>
      <w:r>
        <w:rPr>
          <w:rFonts w:cs="Calibri"/>
          <w:rtl/>
        </w:rPr>
        <w:t>العلاج</w:t>
      </w:r>
      <w:r>
        <w:t xml:space="preserve"> </w:t>
      </w:r>
      <w:r>
        <w:rPr>
          <w:rFonts w:cs="Calibri"/>
          <w:rtl/>
        </w:rPr>
        <w:t>الدوائي</w:t>
      </w:r>
      <w:r>
        <w:t xml:space="preserve"> </w:t>
      </w:r>
      <w:r>
        <w:rPr>
          <w:rFonts w:cs="Calibri"/>
          <w:rtl/>
        </w:rPr>
        <w:t>والتدخين</w:t>
      </w:r>
    </w:p>
    <w:p w14:paraId="54D7CF8B" w14:textId="77777777" w:rsidR="00A7288B" w:rsidRDefault="00835EA5" w:rsidP="00C11A94">
      <w:pPr>
        <w:bidi/>
      </w:pP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الأيام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العلاج،</w:t>
      </w:r>
      <w:r>
        <w:t xml:space="preserve"> </w:t>
      </w:r>
      <w:r>
        <w:rPr>
          <w:rFonts w:cs="Arial"/>
          <w:rtl/>
        </w:rPr>
        <w:t>قد</w:t>
      </w:r>
      <w:r>
        <w:t xml:space="preserve"> </w:t>
      </w:r>
      <w:r>
        <w:rPr>
          <w:rFonts w:cs="Arial"/>
          <w:rtl/>
        </w:rPr>
        <w:t>يستمر</w:t>
      </w:r>
      <w:r>
        <w:t xml:space="preserve"> </w:t>
      </w:r>
      <w:r>
        <w:rPr>
          <w:rFonts w:cs="Arial"/>
          <w:rtl/>
        </w:rPr>
        <w:t>بعض</w:t>
      </w:r>
      <w:r>
        <w:t xml:space="preserve"> </w:t>
      </w:r>
      <w:r>
        <w:rPr>
          <w:rFonts w:cs="Arial"/>
          <w:rtl/>
        </w:rPr>
        <w:t>المرضى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بنفس</w:t>
      </w:r>
      <w:r>
        <w:t xml:space="preserve"> </w:t>
      </w:r>
      <w:r>
        <w:rPr>
          <w:rFonts w:cs="Arial"/>
          <w:rtl/>
        </w:rPr>
        <w:t>الكمية</w:t>
      </w:r>
      <w:r>
        <w:t xml:space="preserve"> </w:t>
      </w:r>
      <w:r>
        <w:rPr>
          <w:rFonts w:cs="Arial"/>
          <w:rtl/>
        </w:rPr>
        <w:t>المعتادة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بكمية</w:t>
      </w:r>
      <w:r>
        <w:t xml:space="preserve"> </w:t>
      </w:r>
      <w:r>
        <w:rPr>
          <w:rFonts w:cs="Arial"/>
          <w:rtl/>
        </w:rPr>
        <w:t>أقل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فترة</w:t>
      </w:r>
      <w:r>
        <w:t xml:space="preserve"> </w:t>
      </w:r>
      <w:r>
        <w:rPr>
          <w:rFonts w:cs="Arial"/>
          <w:rtl/>
        </w:rPr>
        <w:t>الاستعداد</w:t>
      </w:r>
      <w:r>
        <w:t xml:space="preserve"> </w:t>
      </w:r>
      <w:r>
        <w:rPr>
          <w:rFonts w:cs="Arial"/>
          <w:rtl/>
        </w:rPr>
        <w:t>للإقلاع</w:t>
      </w:r>
      <w:r>
        <w:t>.</w:t>
      </w:r>
      <w:r>
        <w:br/>
      </w:r>
      <w:r>
        <w:br/>
      </w:r>
      <w:r>
        <w:rPr>
          <w:rFonts w:cs="Arial"/>
          <w:rtl/>
        </w:rPr>
        <w:t>ينبغي</w:t>
      </w:r>
      <w:r>
        <w:t xml:space="preserve"> </w:t>
      </w:r>
      <w:r>
        <w:rPr>
          <w:rFonts w:cs="Arial"/>
          <w:rtl/>
        </w:rPr>
        <w:t>تحديد</w:t>
      </w:r>
      <w:r>
        <w:t xml:space="preserve"> </w:t>
      </w:r>
      <w:r>
        <w:rPr>
          <w:rFonts w:cs="Arial"/>
          <w:rtl/>
        </w:rPr>
        <w:t>ي</w:t>
      </w:r>
      <w:r>
        <w:rPr>
          <w:rFonts w:cs="Arial"/>
          <w:rtl/>
        </w:rPr>
        <w:t>وم</w:t>
      </w:r>
      <w:r>
        <w:t xml:space="preserve"> </w:t>
      </w:r>
      <w:r>
        <w:rPr>
          <w:rFonts w:cs="Arial"/>
          <w:rtl/>
        </w:rPr>
        <w:t>واضح</w:t>
      </w:r>
      <w:r>
        <w:t xml:space="preserve"> </w:t>
      </w:r>
      <w:r>
        <w:rPr>
          <w:rFonts w:cs="Arial"/>
          <w:rtl/>
        </w:rPr>
        <w:t>للإقلاع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العاشر</w:t>
      </w:r>
      <w:r>
        <w:t xml:space="preserve"> </w:t>
      </w:r>
      <w:r>
        <w:rPr>
          <w:rFonts w:cs="Arial"/>
          <w:rtl/>
        </w:rPr>
        <w:t>واليوم</w:t>
      </w:r>
      <w:r>
        <w:t xml:space="preserve"> </w:t>
      </w:r>
      <w:r>
        <w:rPr>
          <w:rFonts w:cs="Arial"/>
          <w:rtl/>
        </w:rPr>
        <w:t>الخامس</w:t>
      </w:r>
      <w:r>
        <w:t xml:space="preserve"> </w:t>
      </w:r>
      <w:r>
        <w:rPr>
          <w:rFonts w:cs="Arial"/>
          <w:rtl/>
        </w:rPr>
        <w:t>عشر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بدء</w:t>
      </w:r>
      <w:r>
        <w:t xml:space="preserve"> </w:t>
      </w:r>
      <w:r>
        <w:rPr>
          <w:rFonts w:cs="Arial"/>
          <w:rtl/>
        </w:rPr>
        <w:t>العلاج،</w:t>
      </w:r>
      <w:r>
        <w:t xml:space="preserve"> </w:t>
      </w:r>
      <w:r>
        <w:rPr>
          <w:rFonts w:cs="Arial"/>
          <w:rtl/>
        </w:rPr>
        <w:t>وعند</w:t>
      </w:r>
      <w:r>
        <w:t xml:space="preserve"> </w:t>
      </w:r>
      <w:r>
        <w:rPr>
          <w:rFonts w:cs="Arial"/>
          <w:rtl/>
        </w:rPr>
        <w:t>الوصول</w:t>
      </w:r>
      <w:r>
        <w:t xml:space="preserve"> </w:t>
      </w:r>
      <w:r>
        <w:rPr>
          <w:rFonts w:cs="Arial"/>
          <w:rtl/>
        </w:rPr>
        <w:t>إليه</w:t>
      </w:r>
      <w:r>
        <w:t xml:space="preserve"> </w:t>
      </w:r>
      <w:r>
        <w:rPr>
          <w:rFonts w:cs="Arial"/>
          <w:rtl/>
        </w:rPr>
        <w:t>يجب</w:t>
      </w:r>
      <w:r>
        <w:t xml:space="preserve"> </w:t>
      </w:r>
      <w:r>
        <w:rPr>
          <w:rFonts w:cs="Arial"/>
          <w:rtl/>
        </w:rPr>
        <w:t>التوقف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بشكل</w:t>
      </w:r>
      <w:r>
        <w:t xml:space="preserve"> </w:t>
      </w:r>
      <w:r>
        <w:rPr>
          <w:rFonts w:cs="Arial"/>
          <w:rtl/>
        </w:rPr>
        <w:t>كامل</w:t>
      </w:r>
      <w:r>
        <w:t>.</w:t>
      </w:r>
      <w:r>
        <w:br/>
      </w:r>
      <w:r>
        <w:br/>
      </w:r>
      <w:r>
        <w:rPr>
          <w:rFonts w:cs="Arial"/>
          <w:rtl/>
        </w:rPr>
        <w:t>لا</w:t>
      </w:r>
      <w:r>
        <w:t xml:space="preserve"> </w:t>
      </w:r>
      <w:r>
        <w:rPr>
          <w:rFonts w:cs="Arial"/>
          <w:rtl/>
        </w:rPr>
        <w:t>يقتصر</w:t>
      </w:r>
      <w:r>
        <w:t xml:space="preserve"> </w:t>
      </w:r>
      <w:r>
        <w:rPr>
          <w:rFonts w:cs="Arial"/>
          <w:rtl/>
        </w:rPr>
        <w:t>العلاج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تناول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فقط،</w:t>
      </w:r>
      <w:r>
        <w:t xml:space="preserve"> </w:t>
      </w:r>
      <w:r>
        <w:rPr>
          <w:rFonts w:cs="Arial"/>
          <w:rtl/>
        </w:rPr>
        <w:t>بل</w:t>
      </w:r>
      <w:r>
        <w:t xml:space="preserve"> </w:t>
      </w:r>
      <w:r>
        <w:rPr>
          <w:rFonts w:cs="Arial"/>
          <w:rtl/>
        </w:rPr>
        <w:t>يشمل</w:t>
      </w:r>
      <w:r>
        <w:t xml:space="preserve"> </w:t>
      </w:r>
      <w:r>
        <w:rPr>
          <w:rFonts w:cs="Arial"/>
          <w:rtl/>
        </w:rPr>
        <w:t>أيضاً</w:t>
      </w:r>
      <w:r>
        <w:t xml:space="preserve">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والسلوكيات</w:t>
      </w:r>
      <w:r>
        <w:t xml:space="preserve"> </w:t>
      </w:r>
      <w:r>
        <w:rPr>
          <w:rFonts w:cs="Arial"/>
          <w:rtl/>
        </w:rPr>
        <w:t>المرتبطة</w:t>
      </w:r>
      <w:r>
        <w:t xml:space="preserve"> </w:t>
      </w:r>
      <w:r>
        <w:rPr>
          <w:rFonts w:cs="Arial"/>
          <w:rtl/>
        </w:rPr>
        <w:t>بالتدخين</w:t>
      </w:r>
      <w:r>
        <w:t>.</w:t>
      </w:r>
    </w:p>
    <w:p w14:paraId="7641EA06" w14:textId="77777777" w:rsidR="00A7288B" w:rsidRDefault="00835EA5" w:rsidP="00C11A94">
      <w:pPr>
        <w:pStyle w:val="Heading2"/>
        <w:bidi/>
      </w:pPr>
      <w:r>
        <w:t>⏰</w:t>
      </w:r>
      <w:r>
        <w:t xml:space="preserve"> </w:t>
      </w:r>
      <w:r>
        <w:rPr>
          <w:rFonts w:cs="Calibri"/>
          <w:rtl/>
        </w:rPr>
        <w:t>كيفية</w:t>
      </w:r>
      <w:r>
        <w:t xml:space="preserve"> </w:t>
      </w:r>
      <w:r>
        <w:rPr>
          <w:rFonts w:cs="Calibri"/>
          <w:rtl/>
        </w:rPr>
        <w:t>استخدام</w:t>
      </w:r>
      <w:r>
        <w:t xml:space="preserve"> </w:t>
      </w:r>
      <w:r>
        <w:rPr>
          <w:rFonts w:cs="Calibri"/>
          <w:rtl/>
        </w:rPr>
        <w:t>الدواء</w:t>
      </w:r>
    </w:p>
    <w:p w14:paraId="59BBE2E9" w14:textId="48D26554" w:rsidR="00A7288B" w:rsidRDefault="00835EA5" w:rsidP="007C50E9">
      <w:pPr>
        <w:bidi/>
      </w:pPr>
      <w:r>
        <w:t xml:space="preserve">• </w:t>
      </w:r>
      <w:r>
        <w:rPr>
          <w:rFonts w:cs="Arial"/>
          <w:rtl/>
        </w:rPr>
        <w:t>الأيام</w:t>
      </w:r>
      <w:r>
        <w:t xml:space="preserve"> </w:t>
      </w:r>
      <w:r>
        <w:t xml:space="preserve">1–3: 0.5 mg </w:t>
      </w:r>
      <w:r>
        <w:rPr>
          <w:rFonts w:cs="Arial"/>
          <w:rtl/>
        </w:rPr>
        <w:t>مرة</w:t>
      </w:r>
      <w:r>
        <w:t xml:space="preserve"> </w:t>
      </w:r>
      <w:r>
        <w:rPr>
          <w:rFonts w:cs="Arial"/>
          <w:rtl/>
        </w:rPr>
        <w:t>واحدة</w:t>
      </w:r>
      <w:r>
        <w:t xml:space="preserve"> </w:t>
      </w:r>
      <w:r>
        <w:rPr>
          <w:rFonts w:cs="Arial"/>
          <w:rtl/>
        </w:rPr>
        <w:t>يومياً</w:t>
      </w:r>
      <w:r>
        <w:t>.</w:t>
      </w:r>
      <w:r>
        <w:br/>
        <w:t xml:space="preserve">• </w:t>
      </w:r>
      <w:r>
        <w:rPr>
          <w:rFonts w:cs="Arial"/>
          <w:rtl/>
        </w:rPr>
        <w:t>الأيام</w:t>
      </w:r>
      <w:r>
        <w:t xml:space="preserve"> 4–7: 0.5 mg </w:t>
      </w:r>
      <w:r>
        <w:rPr>
          <w:rFonts w:cs="Arial"/>
          <w:rtl/>
        </w:rPr>
        <w:t>مرتين</w:t>
      </w:r>
      <w:r>
        <w:t xml:space="preserve"> </w:t>
      </w:r>
      <w:r>
        <w:rPr>
          <w:rFonts w:cs="Arial"/>
          <w:rtl/>
        </w:rPr>
        <w:t>يومياً</w:t>
      </w:r>
      <w:r>
        <w:t xml:space="preserve"> </w:t>
      </w:r>
      <w:r w:rsidR="007C50E9">
        <w:rPr>
          <w:rFonts w:hint="cs"/>
          <w:rtl/>
        </w:rPr>
        <w:t>(</w:t>
      </w:r>
      <w:r>
        <w:rPr>
          <w:rFonts w:cs="Arial"/>
          <w:rtl/>
        </w:rPr>
        <w:t>صباحاً</w:t>
      </w:r>
      <w:r>
        <w:t xml:space="preserve"> </w:t>
      </w:r>
      <w:r>
        <w:rPr>
          <w:rFonts w:cs="Arial"/>
          <w:rtl/>
        </w:rPr>
        <w:t>ومسا</w:t>
      </w:r>
      <w:r>
        <w:rPr>
          <w:rFonts w:cs="Arial"/>
          <w:rtl/>
        </w:rPr>
        <w:t>ء</w:t>
      </w:r>
      <w:r>
        <w:rPr>
          <w:rFonts w:cs="Arial"/>
          <w:rtl/>
        </w:rPr>
        <w:t>ً</w:t>
      </w:r>
      <w:r w:rsidR="007C50E9">
        <w:rPr>
          <w:rFonts w:cs="Arial" w:hint="cs"/>
          <w:rtl/>
        </w:rPr>
        <w:t>)</w:t>
      </w:r>
      <w:r>
        <w:t>.</w:t>
      </w:r>
      <w:r>
        <w:br/>
        <w:t xml:space="preserve">• </w:t>
      </w:r>
      <w:r>
        <w:rPr>
          <w:rFonts w:cs="Arial"/>
          <w:rtl/>
        </w:rPr>
        <w:t>ابتداءً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الثامن</w:t>
      </w:r>
      <w:r>
        <w:t xml:space="preserve">: 1 mg </w:t>
      </w:r>
      <w:r>
        <w:rPr>
          <w:rFonts w:cs="Arial"/>
          <w:rtl/>
        </w:rPr>
        <w:t>مرتين</w:t>
      </w:r>
      <w:r>
        <w:t xml:space="preserve"> </w:t>
      </w:r>
      <w:r>
        <w:rPr>
          <w:rFonts w:cs="Arial"/>
          <w:rtl/>
        </w:rPr>
        <w:t>يومياً</w:t>
      </w:r>
      <w:r>
        <w:t>.</w:t>
      </w:r>
      <w:r>
        <w:br/>
      </w:r>
      <w:r>
        <w:br/>
      </w:r>
      <w:r>
        <w:rPr>
          <w:rFonts w:cs="Arial"/>
          <w:rtl/>
        </w:rPr>
        <w:t>ينصح</w:t>
      </w:r>
      <w:r>
        <w:t xml:space="preserve"> </w:t>
      </w:r>
      <w:r>
        <w:rPr>
          <w:rFonts w:cs="Arial"/>
          <w:rtl/>
        </w:rPr>
        <w:t>بتناول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كوب</w:t>
      </w:r>
      <w:r>
        <w:t xml:space="preserve"> </w:t>
      </w:r>
      <w:r>
        <w:rPr>
          <w:rFonts w:cs="Arial"/>
          <w:rtl/>
        </w:rPr>
        <w:t>كامل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الماء</w:t>
      </w:r>
      <w:r>
        <w:t xml:space="preserve"> </w:t>
      </w:r>
      <w:r>
        <w:rPr>
          <w:rFonts w:cs="Arial"/>
          <w:rtl/>
        </w:rPr>
        <w:t>والالتزام</w:t>
      </w:r>
      <w:r>
        <w:t xml:space="preserve"> </w:t>
      </w:r>
      <w:r>
        <w:rPr>
          <w:rFonts w:cs="Arial"/>
          <w:rtl/>
        </w:rPr>
        <w:t>به</w:t>
      </w:r>
      <w:r>
        <w:t xml:space="preserve"> </w:t>
      </w:r>
      <w:r>
        <w:rPr>
          <w:rFonts w:cs="Arial"/>
          <w:rtl/>
        </w:rPr>
        <w:t>يومياً</w:t>
      </w:r>
      <w:r>
        <w:t>.</w:t>
      </w:r>
    </w:p>
    <w:p w14:paraId="17FCF2DE" w14:textId="77777777" w:rsidR="00A7288B" w:rsidRDefault="00835EA5" w:rsidP="00C11A94">
      <w:pPr>
        <w:pStyle w:val="Heading2"/>
        <w:bidi/>
      </w:pPr>
      <w:r>
        <w:t>🧠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ليس</w:t>
      </w:r>
      <w:r>
        <w:t xml:space="preserve"> </w:t>
      </w:r>
      <w:r>
        <w:rPr>
          <w:rFonts w:cs="Calibri"/>
          <w:rtl/>
        </w:rPr>
        <w:t>مجرد</w:t>
      </w:r>
      <w:r>
        <w:t xml:space="preserve"> </w:t>
      </w:r>
      <w:r>
        <w:rPr>
          <w:rFonts w:cs="Calibri"/>
          <w:rtl/>
        </w:rPr>
        <w:t>إدمان</w:t>
      </w:r>
      <w:r>
        <w:t xml:space="preserve"> </w:t>
      </w:r>
      <w:r>
        <w:rPr>
          <w:rFonts w:cs="Calibri"/>
          <w:rtl/>
        </w:rPr>
        <w:t>على</w:t>
      </w:r>
      <w:r>
        <w:t xml:space="preserve"> </w:t>
      </w:r>
      <w:r>
        <w:rPr>
          <w:rFonts w:cs="Calibri"/>
          <w:rtl/>
        </w:rPr>
        <w:t>النيكوتين</w:t>
      </w:r>
    </w:p>
    <w:p w14:paraId="5DFDE98A" w14:textId="77777777" w:rsidR="00A7288B" w:rsidRDefault="00835EA5" w:rsidP="00C11A94">
      <w:pPr>
        <w:bidi/>
      </w:pPr>
      <w:r>
        <w:rPr>
          <w:rFonts w:cs="Arial"/>
          <w:rtl/>
        </w:rPr>
        <w:t>إدمان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ير</w:t>
      </w:r>
      <w:r>
        <w:rPr>
          <w:rFonts w:cs="Arial"/>
          <w:rtl/>
        </w:rPr>
        <w:t>تبط</w:t>
      </w:r>
      <w:r>
        <w:t xml:space="preserve"> </w:t>
      </w:r>
      <w:r>
        <w:rPr>
          <w:rFonts w:cs="Arial"/>
          <w:rtl/>
        </w:rPr>
        <w:t>أيضاً</w:t>
      </w:r>
      <w:r>
        <w:t xml:space="preserve"> </w:t>
      </w:r>
      <w:r>
        <w:rPr>
          <w:rFonts w:cs="Arial"/>
          <w:rtl/>
        </w:rPr>
        <w:t>بالعادات</w:t>
      </w:r>
      <w:r>
        <w:t xml:space="preserve"> </w:t>
      </w:r>
      <w:r>
        <w:rPr>
          <w:rFonts w:cs="Arial"/>
          <w:rtl/>
        </w:rPr>
        <w:t>اليومية</w:t>
      </w:r>
      <w:r>
        <w:t xml:space="preserve"> </w:t>
      </w:r>
      <w:r>
        <w:rPr>
          <w:rFonts w:cs="Arial"/>
          <w:rtl/>
        </w:rPr>
        <w:t>والمواقف</w:t>
      </w:r>
      <w:r>
        <w:t xml:space="preserve"> </w:t>
      </w:r>
      <w:r>
        <w:rPr>
          <w:rFonts w:cs="Arial"/>
          <w:rtl/>
        </w:rPr>
        <w:t>والمشاعر</w:t>
      </w:r>
      <w:r>
        <w:t>.</w:t>
      </w:r>
      <w:r>
        <w:br/>
      </w:r>
      <w:r>
        <w:br/>
      </w:r>
      <w:r>
        <w:rPr>
          <w:rFonts w:cs="Arial"/>
          <w:rtl/>
        </w:rPr>
        <w:t>الهدف</w:t>
      </w:r>
      <w:r>
        <w:t xml:space="preserve"> </w:t>
      </w:r>
      <w:r>
        <w:rPr>
          <w:rFonts w:cs="Arial"/>
          <w:rtl/>
        </w:rPr>
        <w:t>الأساسي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العلاج</w:t>
      </w:r>
      <w:r>
        <w:t>:</w:t>
      </w:r>
      <w:r>
        <w:br/>
        <w:t xml:space="preserve">•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السلوكيات</w:t>
      </w:r>
      <w:r>
        <w:t xml:space="preserve"> </w:t>
      </w:r>
      <w:r>
        <w:rPr>
          <w:rFonts w:cs="Arial"/>
          <w:rtl/>
        </w:rPr>
        <w:t>المرتبطة</w:t>
      </w:r>
      <w:r>
        <w:t xml:space="preserve"> </w:t>
      </w:r>
      <w:r>
        <w:rPr>
          <w:rFonts w:cs="Arial"/>
          <w:rtl/>
        </w:rPr>
        <w:t>بالتدخين</w:t>
      </w:r>
      <w:r>
        <w:t>.</w:t>
      </w:r>
      <w:r>
        <w:br/>
        <w:t xml:space="preserve">• </w:t>
      </w:r>
      <w:r>
        <w:rPr>
          <w:rFonts w:cs="Arial"/>
          <w:rtl/>
        </w:rPr>
        <w:t>التخلص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ارتباط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بالمواقف</w:t>
      </w:r>
      <w:r>
        <w:t xml:space="preserve"> </w:t>
      </w:r>
      <w:r>
        <w:rPr>
          <w:rFonts w:cs="Arial"/>
          <w:rtl/>
        </w:rPr>
        <w:t>اليومية</w:t>
      </w:r>
      <w:r>
        <w:t>.</w:t>
      </w:r>
    </w:p>
    <w:p w14:paraId="70F54A7E" w14:textId="77777777" w:rsidR="00A7288B" w:rsidRDefault="00835EA5" w:rsidP="00C11A94">
      <w:pPr>
        <w:pStyle w:val="Heading2"/>
        <w:bidi/>
      </w:pPr>
      <w:r>
        <w:t>🚭</w:t>
      </w:r>
      <w:r>
        <w:t xml:space="preserve"> </w:t>
      </w:r>
      <w:r>
        <w:rPr>
          <w:rFonts w:cs="Calibri"/>
          <w:rtl/>
        </w:rPr>
        <w:t>تجنب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في</w:t>
      </w:r>
      <w:r>
        <w:t xml:space="preserve"> </w:t>
      </w:r>
      <w:r>
        <w:rPr>
          <w:rFonts w:cs="Calibri"/>
          <w:rtl/>
        </w:rPr>
        <w:t>هذه</w:t>
      </w:r>
      <w:r>
        <w:t xml:space="preserve"> </w:t>
      </w:r>
      <w:r>
        <w:rPr>
          <w:rFonts w:cs="Calibri"/>
          <w:rtl/>
        </w:rPr>
        <w:t>المواقف</w:t>
      </w:r>
    </w:p>
    <w:p w14:paraId="0D37AB2E" w14:textId="3416069D" w:rsidR="00A7288B" w:rsidRDefault="00835EA5" w:rsidP="00835EA5">
      <w:pPr>
        <w:bidi/>
      </w:pPr>
      <w:r>
        <w:t xml:space="preserve">•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 xml:space="preserve"> </w:t>
      </w:r>
      <w:r>
        <w:rPr>
          <w:rFonts w:cs="Arial"/>
          <w:rtl/>
        </w:rPr>
        <w:t>مباشرة</w:t>
      </w:r>
      <w:r>
        <w:t xml:space="preserve"> </w:t>
      </w:r>
      <w:r w:rsidR="007C50E9">
        <w:rPr>
          <w:rFonts w:hint="cs"/>
          <w:rtl/>
        </w:rPr>
        <w:t>(</w:t>
      </w:r>
      <w:r>
        <w:rPr>
          <w:rFonts w:cs="Arial"/>
          <w:rtl/>
        </w:rPr>
        <w:t>انتظر</w:t>
      </w:r>
      <w:r>
        <w:t xml:space="preserve"> </w:t>
      </w:r>
      <w:r>
        <w:rPr>
          <w:rFonts w:cs="Arial"/>
          <w:rtl/>
        </w:rPr>
        <w:t>ساعة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الأقل</w:t>
      </w:r>
      <w:r w:rsidR="007C50E9">
        <w:rPr>
          <w:rFonts w:cs="Arial" w:hint="cs"/>
          <w:rtl/>
        </w:rPr>
        <w:t>)</w:t>
      </w:r>
      <w:bookmarkStart w:id="0" w:name="_GoBack"/>
      <w:bookmarkEnd w:id="0"/>
      <w:r w:rsidR="007C50E9">
        <w:t xml:space="preserve"> </w:t>
      </w:r>
      <w:r>
        <w:t>.</w:t>
      </w:r>
      <w:r>
        <w:br/>
        <w:t xml:space="preserve">•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الشاي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القهوة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الك</w:t>
      </w:r>
      <w:r>
        <w:rPr>
          <w:rFonts w:cs="Arial"/>
          <w:rtl/>
        </w:rPr>
        <w:t>حول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القيادة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استخدام</w:t>
      </w:r>
      <w:r>
        <w:t xml:space="preserve"> </w:t>
      </w:r>
      <w:r>
        <w:rPr>
          <w:rFonts w:cs="Arial"/>
          <w:rtl/>
        </w:rPr>
        <w:t>الهاتف</w:t>
      </w:r>
      <w:r>
        <w:t>.</w:t>
      </w:r>
      <w:r>
        <w:br/>
      </w:r>
      <w:r>
        <w:lastRenderedPageBreak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مشاهدة</w:t>
      </w:r>
      <w:r>
        <w:t xml:space="preserve"> </w:t>
      </w:r>
      <w:r>
        <w:rPr>
          <w:rFonts w:cs="Arial"/>
          <w:rtl/>
        </w:rPr>
        <w:t>التلفاز</w:t>
      </w:r>
      <w:r>
        <w:t>.</w:t>
      </w:r>
      <w:r>
        <w:br/>
        <w:t xml:space="preserve">•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الجلسات</w:t>
      </w:r>
      <w:r>
        <w:t xml:space="preserve"> </w:t>
      </w:r>
      <w:r>
        <w:rPr>
          <w:rFonts w:cs="Arial"/>
          <w:rtl/>
        </w:rPr>
        <w:t>الاجتماعية</w:t>
      </w:r>
      <w:r>
        <w:t>.</w:t>
      </w:r>
      <w:r>
        <w:br/>
        <w:t xml:space="preserve">•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الغضب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التوتر</w:t>
      </w:r>
      <w:r>
        <w:t>.</w:t>
      </w:r>
    </w:p>
    <w:p w14:paraId="2BAEAA4D" w14:textId="77777777" w:rsidR="00A7288B" w:rsidRDefault="00835EA5" w:rsidP="00C11A94">
      <w:pPr>
        <w:pStyle w:val="Heading2"/>
        <w:bidi/>
      </w:pPr>
      <w:r>
        <w:t>🔑</w:t>
      </w:r>
      <w:r>
        <w:t xml:space="preserve"> </w:t>
      </w:r>
      <w:r>
        <w:rPr>
          <w:rFonts w:cs="Calibri"/>
          <w:rtl/>
        </w:rPr>
        <w:t>لماذا</w:t>
      </w:r>
      <w:r>
        <w:t xml:space="preserve"> </w:t>
      </w:r>
      <w:r>
        <w:rPr>
          <w:rFonts w:cs="Calibri"/>
          <w:rtl/>
        </w:rPr>
        <w:t>يعتبر</w:t>
      </w:r>
      <w:r>
        <w:t xml:space="preserve"> </w:t>
      </w:r>
      <w:r>
        <w:rPr>
          <w:rFonts w:cs="Calibri"/>
          <w:rtl/>
        </w:rPr>
        <w:t>تغيير</w:t>
      </w:r>
      <w:r>
        <w:t xml:space="preserve"> </w:t>
      </w:r>
      <w:r>
        <w:rPr>
          <w:rFonts w:cs="Calibri"/>
          <w:rtl/>
        </w:rPr>
        <w:t>السلوك</w:t>
      </w:r>
      <w:r>
        <w:t xml:space="preserve"> </w:t>
      </w:r>
      <w:r>
        <w:rPr>
          <w:rFonts w:cs="Calibri"/>
          <w:rtl/>
        </w:rPr>
        <w:t>مهماً؟</w:t>
      </w:r>
    </w:p>
    <w:p w14:paraId="66C8145A" w14:textId="77777777" w:rsidR="00A7288B" w:rsidRDefault="00835EA5" w:rsidP="00C11A94">
      <w:pPr>
        <w:bidi/>
      </w:pPr>
      <w:r>
        <w:rPr>
          <w:rFonts w:cs="Arial"/>
          <w:rtl/>
        </w:rPr>
        <w:t>كلما</w:t>
      </w:r>
      <w:r>
        <w:t xml:space="preserve"> </w:t>
      </w:r>
      <w:r>
        <w:rPr>
          <w:rFonts w:cs="Arial"/>
          <w:rtl/>
        </w:rPr>
        <w:t>كسرت</w:t>
      </w:r>
      <w:r>
        <w:t xml:space="preserve"> </w:t>
      </w:r>
      <w:r>
        <w:rPr>
          <w:rFonts w:cs="Arial"/>
          <w:rtl/>
        </w:rPr>
        <w:t>العلاقة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والعادات</w:t>
      </w:r>
      <w:r>
        <w:t xml:space="preserve"> </w:t>
      </w:r>
      <w:r>
        <w:rPr>
          <w:rFonts w:cs="Arial"/>
          <w:rtl/>
        </w:rPr>
        <w:t>اليومية،</w:t>
      </w:r>
      <w:r>
        <w:t xml:space="preserve"> </w:t>
      </w:r>
      <w:r>
        <w:rPr>
          <w:rFonts w:cs="Arial"/>
          <w:rtl/>
        </w:rPr>
        <w:t>أصبحت</w:t>
      </w:r>
      <w:r>
        <w:t xml:space="preserve"> </w:t>
      </w:r>
      <w:r>
        <w:rPr>
          <w:rFonts w:cs="Arial"/>
          <w:rtl/>
        </w:rPr>
        <w:t>عملية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أسهل</w:t>
      </w:r>
      <w:r>
        <w:t xml:space="preserve"> </w:t>
      </w:r>
      <w:r>
        <w:rPr>
          <w:rFonts w:cs="Arial"/>
          <w:rtl/>
        </w:rPr>
        <w:t>وأكثر</w:t>
      </w:r>
      <w:r>
        <w:t xml:space="preserve"> </w:t>
      </w:r>
      <w:r>
        <w:rPr>
          <w:rFonts w:cs="Arial"/>
          <w:rtl/>
        </w:rPr>
        <w:t>نجاحاً</w:t>
      </w:r>
      <w:r>
        <w:t>.</w:t>
      </w:r>
    </w:p>
    <w:p w14:paraId="24C1AC5F" w14:textId="77777777" w:rsidR="00A7288B" w:rsidRDefault="00835EA5" w:rsidP="00C11A94">
      <w:pPr>
        <w:pStyle w:val="Heading2"/>
        <w:bidi/>
      </w:pPr>
      <w:r>
        <w:t>🧩</w:t>
      </w:r>
      <w:r>
        <w:t xml:space="preserve"> </w:t>
      </w:r>
      <w:r>
        <w:rPr>
          <w:rFonts w:cs="Calibri"/>
          <w:rtl/>
        </w:rPr>
        <w:t>نصائح</w:t>
      </w:r>
      <w:r>
        <w:t xml:space="preserve"> </w:t>
      </w:r>
      <w:r>
        <w:rPr>
          <w:rFonts w:cs="Calibri"/>
          <w:rtl/>
        </w:rPr>
        <w:t>عملية</w:t>
      </w:r>
    </w:p>
    <w:p w14:paraId="34FE6CAA" w14:textId="77777777" w:rsidR="00A7288B" w:rsidRDefault="00835EA5" w:rsidP="00C11A94">
      <w:pPr>
        <w:bidi/>
      </w:pPr>
      <w:r>
        <w:t>•</w:t>
      </w:r>
      <w:r>
        <w:t xml:space="preserve"> </w:t>
      </w:r>
      <w:r>
        <w:rPr>
          <w:rFonts w:cs="Arial"/>
          <w:rtl/>
        </w:rPr>
        <w:t>استخدم</w:t>
      </w:r>
      <w:r>
        <w:t xml:space="preserve"> </w:t>
      </w:r>
      <w:r>
        <w:rPr>
          <w:rFonts w:cs="Arial"/>
          <w:rtl/>
        </w:rPr>
        <w:t>اليد</w:t>
      </w:r>
      <w:r>
        <w:t xml:space="preserve"> </w:t>
      </w:r>
      <w:r>
        <w:rPr>
          <w:rFonts w:cs="Arial"/>
          <w:rtl/>
        </w:rPr>
        <w:t>الأخرى</w:t>
      </w:r>
      <w:r>
        <w:t xml:space="preserve">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حمل</w:t>
      </w:r>
      <w:r>
        <w:t xml:space="preserve"> </w:t>
      </w:r>
      <w:r>
        <w:rPr>
          <w:rFonts w:cs="Arial"/>
          <w:rtl/>
        </w:rPr>
        <w:t>السيجارة</w:t>
      </w:r>
      <w:r>
        <w:t xml:space="preserve"> </w:t>
      </w:r>
      <w:r>
        <w:rPr>
          <w:rFonts w:cs="Arial"/>
          <w:rtl/>
        </w:rPr>
        <w:t>حتى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الكامل</w:t>
      </w:r>
      <w:r>
        <w:t>.</w:t>
      </w:r>
      <w:r>
        <w:br/>
        <w:t xml:space="preserve">• </w:t>
      </w:r>
      <w:r>
        <w:rPr>
          <w:rFonts w:cs="Arial"/>
          <w:rtl/>
        </w:rPr>
        <w:t>أزل</w:t>
      </w:r>
      <w:r>
        <w:t xml:space="preserve"> </w:t>
      </w:r>
      <w:r>
        <w:rPr>
          <w:rFonts w:cs="Arial"/>
          <w:rtl/>
        </w:rPr>
        <w:t>منافض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المنزل</w:t>
      </w:r>
      <w:r>
        <w:t>.</w:t>
      </w:r>
      <w:r>
        <w:br/>
        <w:t xml:space="preserve">• </w:t>
      </w:r>
      <w:r>
        <w:rPr>
          <w:rFonts w:cs="Arial"/>
          <w:rtl/>
        </w:rPr>
        <w:t>تجنب</w:t>
      </w:r>
      <w:r>
        <w:t xml:space="preserve"> </w:t>
      </w:r>
      <w:r>
        <w:rPr>
          <w:rFonts w:cs="Arial"/>
          <w:rtl/>
        </w:rPr>
        <w:t>جلسات</w:t>
      </w:r>
      <w:r>
        <w:t xml:space="preserve"> </w:t>
      </w:r>
      <w:r>
        <w:rPr>
          <w:rFonts w:cs="Arial"/>
          <w:rtl/>
        </w:rPr>
        <w:t>المدخنين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الأسابيع</w:t>
      </w:r>
      <w:r>
        <w:t xml:space="preserve"> </w:t>
      </w:r>
      <w:r>
        <w:rPr>
          <w:rFonts w:cs="Arial"/>
          <w:rtl/>
        </w:rPr>
        <w:t>الأولى</w:t>
      </w:r>
      <w:r>
        <w:t>.</w:t>
      </w:r>
      <w:r>
        <w:br/>
        <w:t xml:space="preserve">• </w:t>
      </w:r>
      <w:r>
        <w:rPr>
          <w:rFonts w:cs="Arial"/>
          <w:rtl/>
        </w:rPr>
        <w:t>إذا</w:t>
      </w:r>
      <w:r>
        <w:t xml:space="preserve"> </w:t>
      </w:r>
      <w:r>
        <w:rPr>
          <w:rFonts w:cs="Arial"/>
          <w:rtl/>
        </w:rPr>
        <w:t>كان</w:t>
      </w:r>
      <w:r>
        <w:t xml:space="preserve"> </w:t>
      </w:r>
      <w:r>
        <w:rPr>
          <w:rFonts w:cs="Arial"/>
          <w:rtl/>
        </w:rPr>
        <w:t>الزوج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الزوجة</w:t>
      </w:r>
      <w:r>
        <w:t xml:space="preserve"> </w:t>
      </w:r>
      <w:r>
        <w:rPr>
          <w:rFonts w:cs="Arial"/>
          <w:rtl/>
        </w:rPr>
        <w:t>مدخناً،</w:t>
      </w:r>
      <w:r>
        <w:t xml:space="preserve"> </w:t>
      </w:r>
      <w:r>
        <w:rPr>
          <w:rFonts w:cs="Arial"/>
          <w:rtl/>
        </w:rPr>
        <w:t>فحاولا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معاً</w:t>
      </w:r>
      <w:r>
        <w:t>.</w:t>
      </w:r>
      <w:r>
        <w:br/>
        <w:t xml:space="preserve">• </w:t>
      </w:r>
      <w:r>
        <w:rPr>
          <w:rFonts w:cs="Arial"/>
          <w:rtl/>
        </w:rPr>
        <w:t>اشرب</w:t>
      </w:r>
      <w:r>
        <w:t xml:space="preserve"> </w:t>
      </w:r>
      <w:r>
        <w:rPr>
          <w:rFonts w:cs="Arial"/>
          <w:rtl/>
        </w:rPr>
        <w:t>الماء،</w:t>
      </w:r>
      <w:r>
        <w:t xml:space="preserve"> </w:t>
      </w:r>
      <w:r>
        <w:rPr>
          <w:rFonts w:cs="Arial"/>
          <w:rtl/>
        </w:rPr>
        <w:t>ونظف</w:t>
      </w:r>
      <w:r>
        <w:t xml:space="preserve"> </w:t>
      </w:r>
      <w:r>
        <w:rPr>
          <w:rFonts w:cs="Arial"/>
          <w:rtl/>
        </w:rPr>
        <w:t>أسنانك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>.</w:t>
      </w:r>
      <w:r>
        <w:br/>
        <w:t xml:space="preserve">• </w:t>
      </w:r>
      <w:r>
        <w:rPr>
          <w:rFonts w:cs="Arial"/>
          <w:rtl/>
        </w:rPr>
        <w:t>مارس</w:t>
      </w:r>
      <w:r>
        <w:t xml:space="preserve"> </w:t>
      </w:r>
      <w:r>
        <w:rPr>
          <w:rFonts w:cs="Arial"/>
          <w:rtl/>
        </w:rPr>
        <w:t>المشي</w:t>
      </w:r>
      <w:r>
        <w:t xml:space="preserve"> </w:t>
      </w:r>
      <w:r>
        <w:rPr>
          <w:rFonts w:cs="Arial"/>
          <w:rtl/>
        </w:rPr>
        <w:t>وتمارين</w:t>
      </w:r>
      <w:r>
        <w:t xml:space="preserve"> </w:t>
      </w:r>
      <w:r>
        <w:rPr>
          <w:rFonts w:cs="Arial"/>
          <w:rtl/>
        </w:rPr>
        <w:t>التنفس</w:t>
      </w:r>
      <w:r>
        <w:t xml:space="preserve"> </w:t>
      </w:r>
      <w:r>
        <w:rPr>
          <w:rFonts w:cs="Arial"/>
          <w:rtl/>
        </w:rPr>
        <w:t>واش</w:t>
      </w:r>
      <w:r>
        <w:rPr>
          <w:rFonts w:cs="Arial"/>
          <w:rtl/>
        </w:rPr>
        <w:t>غل</w:t>
      </w:r>
      <w:r>
        <w:t xml:space="preserve"> </w:t>
      </w:r>
      <w:r>
        <w:rPr>
          <w:rFonts w:cs="Arial"/>
          <w:rtl/>
        </w:rPr>
        <w:t>نفسك</w:t>
      </w:r>
      <w:r>
        <w:t xml:space="preserve"> </w:t>
      </w:r>
      <w:r>
        <w:rPr>
          <w:rFonts w:cs="Arial"/>
          <w:rtl/>
        </w:rPr>
        <w:t>بهواية</w:t>
      </w:r>
      <w:r>
        <w:t xml:space="preserve"> </w:t>
      </w:r>
      <w:r>
        <w:rPr>
          <w:rFonts w:cs="Arial"/>
          <w:rtl/>
        </w:rPr>
        <w:t>تحبها</w:t>
      </w:r>
      <w:r>
        <w:t>.</w:t>
      </w:r>
    </w:p>
    <w:p w14:paraId="1F9B796C" w14:textId="77777777" w:rsidR="00A7288B" w:rsidRDefault="00835EA5" w:rsidP="00C11A94">
      <w:pPr>
        <w:pStyle w:val="Heading2"/>
        <w:bidi/>
      </w:pPr>
      <w:r>
        <w:t>⚠</w:t>
      </w:r>
      <w:r>
        <w:t>️</w:t>
      </w:r>
      <w:r>
        <w:t xml:space="preserve"> </w:t>
      </w:r>
      <w:r>
        <w:rPr>
          <w:rFonts w:cs="Calibri"/>
          <w:rtl/>
        </w:rPr>
        <w:t>الكحول</w:t>
      </w:r>
      <w:r>
        <w:t xml:space="preserve"> </w:t>
      </w:r>
      <w:r>
        <w:rPr>
          <w:rFonts w:cs="Calibri"/>
          <w:rtl/>
        </w:rPr>
        <w:t>والإقلاع</w:t>
      </w:r>
      <w:r>
        <w:t xml:space="preserve"> </w:t>
      </w:r>
      <w:r>
        <w:rPr>
          <w:rFonts w:cs="Calibri"/>
          <w:rtl/>
        </w:rPr>
        <w:t>عن</w:t>
      </w:r>
      <w:r>
        <w:t xml:space="preserve"> </w:t>
      </w:r>
      <w:r>
        <w:rPr>
          <w:rFonts w:cs="Calibri"/>
          <w:rtl/>
        </w:rPr>
        <w:t>التدخين</w:t>
      </w:r>
    </w:p>
    <w:p w14:paraId="2A8DD889" w14:textId="77777777" w:rsidR="00A7288B" w:rsidRDefault="00835EA5" w:rsidP="00C11A94">
      <w:pPr>
        <w:bidi/>
      </w:pPr>
      <w:r>
        <w:rPr>
          <w:rFonts w:cs="Arial"/>
          <w:rtl/>
        </w:rPr>
        <w:t>ينصح</w:t>
      </w:r>
      <w:r>
        <w:t xml:space="preserve"> </w:t>
      </w:r>
      <w:r>
        <w:rPr>
          <w:rFonts w:cs="Arial"/>
          <w:rtl/>
        </w:rPr>
        <w:t>بتجنب</w:t>
      </w:r>
      <w:r>
        <w:t xml:space="preserve"> </w:t>
      </w:r>
      <w:r>
        <w:rPr>
          <w:rFonts w:cs="Arial"/>
          <w:rtl/>
        </w:rPr>
        <w:t>شرب</w:t>
      </w:r>
      <w:r>
        <w:t xml:space="preserve"> </w:t>
      </w:r>
      <w:r>
        <w:rPr>
          <w:rFonts w:cs="Arial"/>
          <w:rtl/>
        </w:rPr>
        <w:t>الكحول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الأشهر</w:t>
      </w:r>
      <w:r>
        <w:t xml:space="preserve"> </w:t>
      </w:r>
      <w:r>
        <w:rPr>
          <w:rFonts w:cs="Arial"/>
          <w:rtl/>
        </w:rPr>
        <w:t>الستة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الإقلاع،</w:t>
      </w:r>
      <w:r>
        <w:t xml:space="preserve"> </w:t>
      </w:r>
      <w:r>
        <w:rPr>
          <w:rFonts w:cs="Arial"/>
          <w:rtl/>
        </w:rPr>
        <w:t>لأنه</w:t>
      </w:r>
      <w:r>
        <w:t xml:space="preserve"> </w:t>
      </w:r>
      <w:r>
        <w:rPr>
          <w:rFonts w:cs="Arial"/>
          <w:rtl/>
        </w:rPr>
        <w:t>يزيد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خطر</w:t>
      </w:r>
      <w:r>
        <w:t xml:space="preserve"> </w:t>
      </w:r>
      <w:r>
        <w:rPr>
          <w:rFonts w:cs="Arial"/>
          <w:rtl/>
        </w:rPr>
        <w:t>العودة</w:t>
      </w:r>
      <w:r>
        <w:t xml:space="preserve"> </w:t>
      </w:r>
      <w:r>
        <w:rPr>
          <w:rFonts w:cs="Arial"/>
          <w:rtl/>
        </w:rPr>
        <w:t>إلى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</w:p>
    <w:p w14:paraId="1EB8D15E" w14:textId="77777777" w:rsidR="00A7288B" w:rsidRDefault="00835EA5" w:rsidP="00C11A94">
      <w:pPr>
        <w:pStyle w:val="Heading2"/>
        <w:bidi/>
      </w:pPr>
      <w:r>
        <w:rPr>
          <w:rFonts w:cs="Calibri"/>
          <w:rtl/>
        </w:rPr>
        <w:t>رسالة</w:t>
      </w:r>
      <w:r>
        <w:t xml:space="preserve"> </w:t>
      </w:r>
      <w:r>
        <w:rPr>
          <w:rFonts w:cs="Calibri"/>
          <w:rtl/>
        </w:rPr>
        <w:t>أخيرة</w:t>
      </w:r>
    </w:p>
    <w:p w14:paraId="3344D592" w14:textId="77777777" w:rsidR="00A7288B" w:rsidRDefault="00835EA5" w:rsidP="00C11A94">
      <w:pPr>
        <w:bidi/>
      </w:pP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قرار</w:t>
      </w:r>
      <w:r>
        <w:t xml:space="preserve"> </w:t>
      </w:r>
      <w:r>
        <w:rPr>
          <w:rFonts w:cs="Arial"/>
          <w:rtl/>
        </w:rPr>
        <w:t>يحسن</w:t>
      </w:r>
      <w:r>
        <w:t xml:space="preserve"> </w:t>
      </w:r>
      <w:r>
        <w:rPr>
          <w:rFonts w:cs="Arial"/>
          <w:rtl/>
        </w:rPr>
        <w:t>صحتك</w:t>
      </w:r>
      <w:r>
        <w:t xml:space="preserve"> </w:t>
      </w:r>
      <w:r>
        <w:rPr>
          <w:rFonts w:cs="Arial"/>
          <w:rtl/>
        </w:rPr>
        <w:t>وصحة</w:t>
      </w:r>
      <w:r>
        <w:t xml:space="preserve"> </w:t>
      </w:r>
      <w:r>
        <w:rPr>
          <w:rFonts w:cs="Arial"/>
          <w:rtl/>
        </w:rPr>
        <w:t>أسرتك</w:t>
      </w:r>
      <w:r>
        <w:t xml:space="preserve">.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الالتزام</w:t>
      </w:r>
      <w:r>
        <w:t xml:space="preserve"> </w:t>
      </w:r>
      <w:r>
        <w:rPr>
          <w:rFonts w:cs="Arial"/>
          <w:rtl/>
        </w:rPr>
        <w:t>بالعلاج</w:t>
      </w:r>
      <w:r>
        <w:t xml:space="preserve"> </w:t>
      </w:r>
      <w:r>
        <w:rPr>
          <w:rFonts w:cs="Arial"/>
          <w:rtl/>
        </w:rPr>
        <w:t>والمتابعة</w:t>
      </w:r>
      <w:r>
        <w:t xml:space="preserve"> </w:t>
      </w:r>
      <w:r>
        <w:rPr>
          <w:rFonts w:cs="Arial"/>
          <w:rtl/>
        </w:rPr>
        <w:t>الطبية</w:t>
      </w:r>
      <w:r>
        <w:t xml:space="preserve"> </w:t>
      </w:r>
      <w:r>
        <w:rPr>
          <w:rFonts w:cs="Arial"/>
          <w:rtl/>
        </w:rPr>
        <w:t>وتغيير</w:t>
      </w:r>
      <w:r>
        <w:t xml:space="preserve"> </w:t>
      </w:r>
      <w:r>
        <w:rPr>
          <w:rFonts w:cs="Arial"/>
          <w:rtl/>
        </w:rPr>
        <w:t>العاد</w:t>
      </w:r>
      <w:r>
        <w:rPr>
          <w:rFonts w:cs="Arial"/>
          <w:rtl/>
        </w:rPr>
        <w:t>ات</w:t>
      </w:r>
      <w:r>
        <w:t xml:space="preserve"> </w:t>
      </w:r>
      <w:r>
        <w:rPr>
          <w:rFonts w:cs="Arial"/>
          <w:rtl/>
        </w:rPr>
        <w:t>اليومية،</w:t>
      </w:r>
      <w:r>
        <w:t xml:space="preserve"> </w:t>
      </w:r>
      <w:r>
        <w:rPr>
          <w:rFonts w:cs="Arial"/>
          <w:rtl/>
        </w:rPr>
        <w:t>تزداد</w:t>
      </w:r>
      <w:r>
        <w:t xml:space="preserve"> </w:t>
      </w:r>
      <w:r>
        <w:rPr>
          <w:rFonts w:cs="Arial"/>
          <w:rtl/>
        </w:rPr>
        <w:t>فرص</w:t>
      </w:r>
      <w:r>
        <w:t xml:space="preserve"> </w:t>
      </w:r>
      <w:r>
        <w:rPr>
          <w:rFonts w:cs="Arial"/>
          <w:rtl/>
        </w:rPr>
        <w:t>النجاح</w:t>
      </w:r>
      <w:r>
        <w:t xml:space="preserve"> </w:t>
      </w:r>
      <w:r>
        <w:rPr>
          <w:rFonts w:cs="Arial"/>
          <w:rtl/>
        </w:rPr>
        <w:t>بشكل</w:t>
      </w:r>
      <w:r>
        <w:t xml:space="preserve"> </w:t>
      </w:r>
      <w:r>
        <w:rPr>
          <w:rFonts w:cs="Arial"/>
          <w:rtl/>
        </w:rPr>
        <w:t>كبير</w:t>
      </w:r>
      <w:r>
        <w:t>.</w:t>
      </w:r>
    </w:p>
    <w:sectPr w:rsidR="00A7288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C50E9"/>
    <w:rsid w:val="00835EA5"/>
    <w:rsid w:val="00A7288B"/>
    <w:rsid w:val="00AA1D8D"/>
    <w:rsid w:val="00B47730"/>
    <w:rsid w:val="00C11A9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AADBF3E1-C6B3-40ED-8B84-FA5F168D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3DAE208FDA38479E00BB0C373E8473" ma:contentTypeVersion="19" ma:contentTypeDescription="Create a new document." ma:contentTypeScope="" ma:versionID="844479a3c3faa2163ef6414a8e075818">
  <xsd:schema xmlns:xsd="http://www.w3.org/2001/XMLSchema" xmlns:xs="http://www.w3.org/2001/XMLSchema" xmlns:p="http://schemas.microsoft.com/office/2006/metadata/properties" xmlns:ns2="943a1ffc-1d5b-4311-aa25-001339d9f8d7" xmlns:ns3="17d485bc-abab-4288-90d5-d8e63067c25a" targetNamespace="http://schemas.microsoft.com/office/2006/metadata/properties" ma:root="true" ma:fieldsID="5c9981fffbd89fe1fe16a25a36e9040d" ns2:_="" ns3:_="">
    <xsd:import namespace="943a1ffc-1d5b-4311-aa25-001339d9f8d7"/>
    <xsd:import namespace="17d485bc-abab-4288-90d5-d8e63067c2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1ffc-1d5b-4311-aa25-001339d9f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e3ce402-834e-41eb-87d0-d5ace8e4c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85bc-abab-4288-90d5-d8e63067c25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042c6d2-ce52-4b3f-9016-32b3c104dde1}" ma:internalName="TaxCatchAll" ma:showField="CatchAllData" ma:web="17d485bc-abab-4288-90d5-d8e63067c2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3a1ffc-1d5b-4311-aa25-001339d9f8d7">
      <Terms xmlns="http://schemas.microsoft.com/office/infopath/2007/PartnerControls"/>
    </lcf76f155ced4ddcb4097134ff3c332f>
    <TaxCatchAll xmlns="17d485bc-abab-4288-90d5-d8e63067c25a" xsi:nil="true"/>
  </documentManagement>
</p:properties>
</file>

<file path=customXml/itemProps1.xml><?xml version="1.0" encoding="utf-8"?>
<ds:datastoreItem xmlns:ds="http://schemas.openxmlformats.org/officeDocument/2006/customXml" ds:itemID="{62897C66-6550-4B93-9420-F3DD8F7897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0AA31-2F32-4D29-B370-7330A9C76C27}"/>
</file>

<file path=customXml/itemProps3.xml><?xml version="1.0" encoding="utf-8"?>
<ds:datastoreItem xmlns:ds="http://schemas.openxmlformats.org/officeDocument/2006/customXml" ds:itemID="{EA4E6D56-AA47-45D6-8185-843D32DB4997}"/>
</file>

<file path=customXml/itemProps4.xml><?xml version="1.0" encoding="utf-8"?>
<ds:datastoreItem xmlns:ds="http://schemas.openxmlformats.org/officeDocument/2006/customXml" ds:itemID="{2E2F02F6-9E30-4F8D-9DF2-39095BF75A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Alaa DhifAllah</cp:lastModifiedBy>
  <cp:revision>4</cp:revision>
  <dcterms:created xsi:type="dcterms:W3CDTF">2013-12-23T23:15:00Z</dcterms:created>
  <dcterms:modified xsi:type="dcterms:W3CDTF">2026-07-17T06:23:00Z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0x010100203DAE208FDA38479E00BB0C373E8473</vt:lpwstr>
  </property>
</Properties>
</file>